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570055" name="019eba79-8030-7b3d-b3dc-55eaca3b8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520503" name="019eba79-8030-7b3d-b3dc-55eaca3b8d5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6083316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248427" name="019eba86-efdb-74b9-8c1b-e5bba13ce8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809068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61141" name="019eba99-1073-7b3d-ba21-ad220b7581c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516775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554469" name="019ebaae-b91e-7c53-8226-5eb4d65497e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056202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31044" name="019eba88-254b-74d0-89ca-2e5900b087f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5567798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964265" name="019eba8a-fcd9-7cb5-9db2-be22ee662aa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434689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07294" name="019eba92-6f48-75b8-9cf4-2fc3d9fe75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929343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201556" name="019eba98-0710-77ed-8d29-25399b0db0c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721153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882241" name="019ebaa0-dedf-7f83-85c2-435fa67bce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9919019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68673" name="019ebaa6-cab9-7518-a7bf-b49a79f4386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771529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67687" name="019ebaaf-9227-7ea5-acc8-70acba393dd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867840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750323" name="019ebab3-3bd7-79b9-911d-48a7f037898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374282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978532" name="019ebab6-1e32-77e3-b69f-a0735beff3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1531987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687900" name="019eba89-8350-7e2f-9ca3-4802f5ae6e5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8540970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672348" name="019eba8b-8231-7d7e-b864-f7d7e74027f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134298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494920" name="019eba92-f30f-765f-a062-7dc90e0e85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68868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432799" name="019eba98-7251-7e0e-8610-8b16ab6b2ce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9070240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725609" name="019ebaa1-6886-71f1-a8cb-cab9db2b18b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041484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010530" name="019ebab0-2582-759d-8cfb-94e8a6c8c3c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834513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223295" name="019ebab3-d16c-7e85-a4e0-fb200cdce5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4971760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968795" name="019eba8a-6864-7e48-8d11-641449c3a70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454197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07460" name="019eba91-c9c2-72a2-94f5-96e2d73b4d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65275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333529" name="019eba97-8da5-7f66-9974-0fab7cdffea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946746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493361" name="019eba90-da67-78fb-bf11-c12de59d69f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517683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33789" name="019eba9b-0af1-738d-b747-836d428ba33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8560937" name="019eba9d-32c3-7f10-b59f-e24f22081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893265" name="019eba9d-32c3-7f10-b59f-e24f220819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2470914" name="019ebaa2-cb10-70b8-8105-d43bfc07a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968537" name="019ebaa2-cb10-70b8-8105-d43bfc07ac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